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200"/>
        <w:gridCol w:w="1400"/>
        <w:gridCol w:w="1400"/>
        <w:gridCol w:w="1600"/>
        <w:gridCol w:w="1900"/>
        <w:gridCol w:w="800"/>
        <w:gridCol w:w="1300"/>
        <w:gridCol w:w="1200"/>
        <w:gridCol w:w="1500"/>
        <w:gridCol w:w="17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Verdacht-Bauteil Nr.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Gebäude/ Ebene/Raum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Einbauort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Material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Bild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Farbe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Schadstoff-verdacht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Proben-bezeichnung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Ergebnis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Fassade </w:t>
            </w:r>
          </w:p>
          <w:p>
            <w:pPr>
              <w:spacing w:before="0" w:after="0" w:line="240" w:lineRule="auto"/>
            </w:pPr>
            <w:r>
              <w:t>EG- DG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885152348" name="2ec94940-607c-11f0-8214-1942b95dd553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44440001" name="2ec94940-607c-11f0-8214-1942b95dd553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Fenster </w:t>
            </w:r>
          </w:p>
          <w:p>
            <w:pPr>
              <w:spacing w:before="0" w:after="0" w:line="240" w:lineRule="auto"/>
            </w:pPr>
            <w:r>
              <w:t>EG </w:t>
            </w:r>
          </w:p>
          <w:p>
            <w:pPr>
              <w:spacing w:before="0" w:after="0" w:line="240" w:lineRule="auto"/>
            </w:pPr>
            <w:r>
              <w:t>Fensterkitt </w:t>
            </w:r>
          </w:p>
        </w:tc>
        <w:tc>
          <w:p>
            <w:pPr>
              <w:spacing w:before="0" w:after="0" w:line="240" w:lineRule="auto"/>
            </w:pPr>
            <w:r>
              <w:t>Fenster </w:t>
            </w:r>
          </w:p>
        </w:tc>
        <w:tc>
          <w:p>
            <w:pPr>
              <w:spacing w:before="0" w:after="0" w:line="240" w:lineRule="auto"/>
            </w:pPr>
            <w:r>
              <w:t>Fensterkitt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325672502" name="66224ae0-607c-11f0-ad40-df0064e0b061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25601802" name="66224ae0-607c-11f0-ad40-df0064e0b061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Fenster </w:t>
            </w:r>
          </w:p>
          <w:p>
            <w:pPr>
              <w:spacing w:before="0" w:after="0" w:line="240" w:lineRule="auto"/>
            </w:pPr>
            <w:r>
              <w:t>EG </w:t>
            </w:r>
          </w:p>
          <w:p>
            <w:pPr>
              <w:spacing w:before="0" w:after="0" w:line="240" w:lineRule="auto"/>
            </w:pPr>
            <w:r>
              <w:t>Anschlagkitt </w:t>
            </w:r>
          </w:p>
        </w:tc>
        <w:tc>
          <w:p>
            <w:pPr>
              <w:spacing w:before="0" w:after="0" w:line="240" w:lineRule="auto"/>
            </w:pPr>
            <w:r>
              <w:t>Fensterrahmen </w:t>
            </w:r>
          </w:p>
        </w:tc>
        <w:tc>
          <w:p>
            <w:pPr>
              <w:spacing w:before="0" w:after="0" w:line="240" w:lineRule="auto"/>
            </w:pPr>
            <w:r>
              <w:t>Anschlagkitt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951073820" name="30ab3330-607d-11f0-9cee-4b219e608fae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921623997" name="30ab3330-607d-11f0-9cee-4b219e608fae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Ladenlokal </w:t>
            </w:r>
          </w:p>
          <w:p>
            <w:pPr>
              <w:spacing w:before="0" w:after="0" w:line="240" w:lineRule="auto"/>
            </w:pPr>
            <w:r>
              <w:t>EG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2101939297" name="7f0221b0-607d-11f0-a598-e39fc9fe5b60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28571061" name="7f0221b0-607d-11f0-a598-e39fc9fe5b60.jp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Ladenlokal </w:t>
            </w:r>
          </w:p>
          <w:p>
            <w:pPr>
              <w:spacing w:before="0" w:after="0" w:line="240" w:lineRule="auto"/>
            </w:pPr>
            <w:r>
              <w:t>EG </w:t>
            </w:r>
          </w:p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48141803" name="3c7483a0-607e-11f0-9708-878c44f235d5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22121626" name="3c7483a0-607e-11f0-9708-878c44f235d5.jpg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</w:tbl>
    <w:sectPr>
      <w:headerReference w:type="default" r:id="rId3"/>
      <w:footerReference w:type="default" r:id="rId9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WHG. Hönggerstrasse 21, 8037 Zürich</w:t>
          </w:r>
        </w:p>
        <w:p>
          <w:pPr>
            <w:spacing w:before="0" w:after="0"/>
          </w:pPr>
          <w:r>
            <w:t>390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Schadstoffkataster nach VDI 6202 Bl.1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footer.xml" Type="http://schemas.openxmlformats.org/officeDocument/2006/relationships/footer" Id="rId9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